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974876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49465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1821493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702504" name="019fc6cd-1f20-799e-9da8-ca54526834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1624863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73834" name="019fc6d1-bdf7-70d4-a044-b338d2d5e7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65868071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546710" name="019fc6d7-582b-7406-b210-a000b0d04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0899329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698161" name="019fc6dd-9bb6-75ba-a946-0661a05d1c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54416"/>
                  <wp:effectExtent l="0" t="0" r="0" b="0"/>
                  <wp:docPr id="181502143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217878" name="019fc740-06d1-76ba-8d0e-6e085cd1fc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5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6350941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58357" name="019fc6cb-7272-776b-97ce-03937e5b57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790371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729695" name="019fc6ce-214f-73bf-99ef-4db68bb39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4425757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85260" name="019fc6d2-5eb2-7093-a8f2-acc1514dc0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8589998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93369" name="019fc6d8-17bc-7c2f-9070-e672b972226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957195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91687" name="019fc6de-7656-7b4c-9e98-57da12a7cf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0507534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07160" name="019fc6d0-66a1-74d1-9d15-523dede53bc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712963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760090" name="019fc6cf-272c-75cd-9359-82319b9cbb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2215564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04118" name="019fc6d3-6e1e-7cb4-a177-09e38c045b3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Oberbelag 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9099529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08620" name="019fc6d5-489c-7c53-89af-48ed84544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Unterbelag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246441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224395" name="019fc6db-0608-7ec1-b92a-df253a1441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1863031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58679" name="019fc6df-719a-74bd-afcc-93bc2f00f81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56043875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78892" name="019fc6d6-7d65-7d25-bc04-46ae5b2ca81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892052"/>
                  <wp:effectExtent l="0" t="0" r="0" b="0"/>
                  <wp:docPr id="1211081743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86653" name="019fc737-d4b0-7c18-bdee-167e47e318a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89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145559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962237" name="019fc6db-f5c8-7d93-b7cc-7d9f17b61c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Eingang Untergeschoss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2231343" name="01a02310-6b35-78f2-a6e8-6360a2983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146952" name="01a02310-6b35-78f2-a6e8-6360a2983d0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2354816" name="01a02316-3a6f-7374-af03-256511f15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256148" name="01a02316-3a6f-7374-af03-256511f15fb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8727650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62331" name="01a02371-f83e-7a2f-b664-159371bf6ba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Gang/ Bad/ Küche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95716253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444716" name="01a0237c-6f8a-7476-ae4f-8216fffc02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60814994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838586" name="01a02373-4b78-72d8-9819-fe7f3cab002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0387377" name="01a02374-86c6-7974-9dc7-e4305b2abc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278882" name="01a02374-86c6-7974-9dc7-e4305b2abc4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5520220" name="01a02376-8cb1-793c-a48a-15b4e6c33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823730" name="01a02376-8cb1-793c-a48a-15b4e6c33e6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Waschküche/ 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Boden/ Sockel/ 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8009764" name="01a02377-d619-7e63-a443-a0bcf5882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232400" name="01a02377-d619-7e63-a443-a0bcf58823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88643836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706759" name="01a02379-b35a-7ac5-95c1-5a334adfc2d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9797767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64772" name="01a0237a-be40-763f-98d6-2a9f5c89d9b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